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427D8" w14:textId="674C6F8B" w:rsidR="00220C6D" w:rsidRPr="006E2DB2" w:rsidRDefault="00000000">
      <w:pPr>
        <w:pStyle w:val="Tittel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 xml:space="preserve">Vedlegg </w:t>
      </w:r>
      <w:r w:rsidR="006E2DB2"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>4</w:t>
      </w:r>
      <w:r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 xml:space="preserve"> – Referanseskjema </w:t>
      </w:r>
    </w:p>
    <w:p w14:paraId="286CDC36" w14:textId="77777777" w:rsidR="006E2DB2" w:rsidRPr="006E2DB2" w:rsidRDefault="006E2DB2" w:rsidP="006E2DB2">
      <w:pPr>
        <w:spacing w:after="0" w:line="240" w:lineRule="auto"/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</w:pPr>
      <w:r w:rsidRPr="006E2DB2"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  <w:t xml:space="preserve">I henhold til konkurransegrunnlaget kreves at leverandøren skal ha erfaring fra tilsvarende leveranser/oppdrag. </w:t>
      </w:r>
    </w:p>
    <w:p w14:paraId="7348BDD5" w14:textId="77777777" w:rsidR="006E2DB2" w:rsidRPr="006E2DB2" w:rsidRDefault="006E2DB2" w:rsidP="006E2DB2">
      <w:pPr>
        <w:spacing w:after="0" w:line="240" w:lineRule="auto"/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</w:pPr>
    </w:p>
    <w:p w14:paraId="7C4942B6" w14:textId="48A799C0" w:rsidR="00220C6D" w:rsidRDefault="006E2DB2" w:rsidP="006E2DB2">
      <w:pPr>
        <w:rPr>
          <w:rFonts w:ascii="Oslo Sans Office" w:hAnsi="Oslo Sans Office"/>
          <w:sz w:val="20"/>
          <w:szCs w:val="20"/>
          <w:lang w:val="nb-NO"/>
        </w:rPr>
      </w:pPr>
      <w:r w:rsidRPr="006E2DB2"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  <w:t xml:space="preserve">Skjemaet nedenfor skal fylles ut </w:t>
      </w:r>
      <w:r w:rsidR="00000000" w:rsidRPr="006E2DB2">
        <w:rPr>
          <w:rFonts w:ascii="Oslo Sans Office" w:hAnsi="Oslo Sans Office"/>
          <w:sz w:val="20"/>
          <w:szCs w:val="20"/>
          <w:lang w:val="nb-NO"/>
        </w:rPr>
        <w:t>(maks 3 referanser).</w:t>
      </w:r>
    </w:p>
    <w:p w14:paraId="3B663D53" w14:textId="77777777" w:rsidR="006E2DB2" w:rsidRDefault="006E2DB2" w:rsidP="006E2DB2">
      <w:pPr>
        <w:rPr>
          <w:rFonts w:ascii="Oslo Sans Office" w:hAnsi="Oslo Sans Office"/>
          <w:sz w:val="20"/>
          <w:szCs w:val="20"/>
          <w:lang w:val="nb-NO"/>
        </w:rPr>
      </w:pPr>
    </w:p>
    <w:p w14:paraId="7BEA82F7" w14:textId="256418E8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>Referanse nr. 1</w:t>
      </w:r>
    </w:p>
    <w:p w14:paraId="219137A1" w14:textId="77777777" w:rsidR="00220C6D" w:rsidRPr="006E2DB2" w:rsidRDefault="00000000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1. Generell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6E2DB2" w14:paraId="438B9F92" w14:textId="77777777">
        <w:tc>
          <w:tcPr>
            <w:tcW w:w="4320" w:type="dxa"/>
          </w:tcPr>
          <w:p w14:paraId="5B0FEA89" w14:textId="77777777" w:rsidR="00220C6D" w:rsidRPr="006E2DB2" w:rsidRDefault="00000000" w:rsidP="006E2DB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Oppdragsgiver (navn og organisasjon)</w:t>
            </w:r>
          </w:p>
        </w:tc>
        <w:tc>
          <w:tcPr>
            <w:tcW w:w="4320" w:type="dxa"/>
          </w:tcPr>
          <w:p w14:paraId="0CA57BD0" w14:textId="77777777" w:rsidR="00220C6D" w:rsidRPr="006E2DB2" w:rsidRDefault="00220C6D" w:rsidP="006E2DB2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3CDE213E" w14:textId="77777777">
        <w:tc>
          <w:tcPr>
            <w:tcW w:w="4320" w:type="dxa"/>
          </w:tcPr>
          <w:p w14:paraId="5E75890A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5E173F2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6C05AB5D" w14:textId="77777777">
        <w:tc>
          <w:tcPr>
            <w:tcW w:w="4320" w:type="dxa"/>
          </w:tcPr>
          <w:p w14:paraId="30AE2735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2422F45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875468C" w14:textId="77777777">
        <w:tc>
          <w:tcPr>
            <w:tcW w:w="4320" w:type="dxa"/>
          </w:tcPr>
          <w:p w14:paraId="308BFA3C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Leverandørens rolle</w:t>
            </w:r>
          </w:p>
        </w:tc>
        <w:tc>
          <w:tcPr>
            <w:tcW w:w="4320" w:type="dxa"/>
          </w:tcPr>
          <w:p w14:paraId="050B958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4D98EAE1" w14:textId="77777777" w:rsidTr="006E2DB2">
        <w:trPr>
          <w:trHeight w:val="2417"/>
        </w:trPr>
        <w:tc>
          <w:tcPr>
            <w:tcW w:w="4320" w:type="dxa"/>
          </w:tcPr>
          <w:p w14:paraId="36203A28" w14:textId="4E9BB57E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</w:t>
            </w:r>
            <w:r w:rsidR="006E2DB2"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og relevans til anskaffelse av transport for Deichman</w:t>
            </w:r>
          </w:p>
        </w:tc>
        <w:tc>
          <w:tcPr>
            <w:tcW w:w="4320" w:type="dxa"/>
          </w:tcPr>
          <w:p w14:paraId="0D63ED72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7E77A9FA" w14:textId="77777777" w:rsidR="00220C6D" w:rsidRPr="006E2DB2" w:rsidRDefault="00000000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2.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Relevans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6E2DB2" w14:paraId="26EF49FE" w14:textId="77777777">
        <w:tc>
          <w:tcPr>
            <w:tcW w:w="4320" w:type="dxa"/>
          </w:tcPr>
          <w:p w14:paraId="4FC0DFC5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35555D76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1129F741" w14:textId="77777777">
        <w:tc>
          <w:tcPr>
            <w:tcW w:w="4320" w:type="dxa"/>
          </w:tcPr>
          <w:p w14:paraId="44F64BBF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37C4BA40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1544C304" w14:textId="77777777">
        <w:tc>
          <w:tcPr>
            <w:tcW w:w="4320" w:type="dxa"/>
          </w:tcPr>
          <w:p w14:paraId="11FF2F77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05CC9A36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73946D16" w14:textId="77777777">
        <w:tc>
          <w:tcPr>
            <w:tcW w:w="4320" w:type="dxa"/>
          </w:tcPr>
          <w:p w14:paraId="09FA292D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5D0A6A1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72120B88" w14:textId="77777777">
        <w:tc>
          <w:tcPr>
            <w:tcW w:w="4320" w:type="dxa"/>
          </w:tcPr>
          <w:p w14:paraId="2029CD72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7EBB49FB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5A26558" w14:textId="77777777">
        <w:tc>
          <w:tcPr>
            <w:tcW w:w="4320" w:type="dxa"/>
          </w:tcPr>
          <w:p w14:paraId="3951493B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Beskrivelse av likheter</w:t>
            </w:r>
          </w:p>
        </w:tc>
        <w:tc>
          <w:tcPr>
            <w:tcW w:w="4320" w:type="dxa"/>
          </w:tcPr>
          <w:p w14:paraId="7E733AC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216A96C" w14:textId="77777777" w:rsidR="00220C6D" w:rsidRPr="006E2DB2" w:rsidRDefault="00000000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3. Omfang og størrelse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6E2DB2" w14:paraId="3204EA9A" w14:textId="77777777">
        <w:tc>
          <w:tcPr>
            <w:tcW w:w="4320" w:type="dxa"/>
          </w:tcPr>
          <w:p w14:paraId="1A6E86E1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Årlig kontraktsverdi (NOK)</w:t>
            </w:r>
          </w:p>
        </w:tc>
        <w:tc>
          <w:tcPr>
            <w:tcW w:w="4320" w:type="dxa"/>
          </w:tcPr>
          <w:p w14:paraId="1D3915C5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E9052A1" w14:textId="77777777">
        <w:tc>
          <w:tcPr>
            <w:tcW w:w="4320" w:type="dxa"/>
          </w:tcPr>
          <w:p w14:paraId="01A8ED17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489C4859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342B6EBA" w14:textId="77777777">
        <w:tc>
          <w:tcPr>
            <w:tcW w:w="4320" w:type="dxa"/>
          </w:tcPr>
          <w:p w14:paraId="71BEB6B0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3C7373BA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0F89D5CD" w14:textId="77777777">
        <w:tc>
          <w:tcPr>
            <w:tcW w:w="4320" w:type="dxa"/>
          </w:tcPr>
          <w:p w14:paraId="0143AC57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Geografisk område</w:t>
            </w:r>
          </w:p>
        </w:tc>
        <w:tc>
          <w:tcPr>
            <w:tcW w:w="4320" w:type="dxa"/>
          </w:tcPr>
          <w:p w14:paraId="1C37461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70C3C3B" w14:textId="77777777">
        <w:tc>
          <w:tcPr>
            <w:tcW w:w="4320" w:type="dxa"/>
          </w:tcPr>
          <w:p w14:paraId="35DBE3D7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Antall kjøretøy</w:t>
            </w:r>
          </w:p>
        </w:tc>
        <w:tc>
          <w:tcPr>
            <w:tcW w:w="4320" w:type="dxa"/>
          </w:tcPr>
          <w:p w14:paraId="4FC08071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48E7D5C9" w14:textId="77777777">
        <w:tc>
          <w:tcPr>
            <w:tcW w:w="4320" w:type="dxa"/>
          </w:tcPr>
          <w:p w14:paraId="1B6F5A5C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Antall sjåfører</w:t>
            </w:r>
          </w:p>
        </w:tc>
        <w:tc>
          <w:tcPr>
            <w:tcW w:w="4320" w:type="dxa"/>
          </w:tcPr>
          <w:p w14:paraId="19EA345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F1379FD" w14:textId="77777777" w:rsidR="006E2DB2" w:rsidRDefault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01015F7B" w14:textId="1303AD13" w:rsidR="00220C6D" w:rsidRPr="006E2DB2" w:rsidRDefault="00000000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4. Leveransebeskrivelse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220C6D" w:rsidRPr="006E2DB2" w14:paraId="4117679B" w14:textId="77777777">
        <w:tc>
          <w:tcPr>
            <w:tcW w:w="4320" w:type="dxa"/>
          </w:tcPr>
          <w:p w14:paraId="2CB8B4E5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45008C69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5DBD2662" w14:textId="77777777">
        <w:tc>
          <w:tcPr>
            <w:tcW w:w="4320" w:type="dxa"/>
          </w:tcPr>
          <w:p w14:paraId="39EE842B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Rute- og logistikkorganisering</w:t>
            </w:r>
          </w:p>
        </w:tc>
        <w:tc>
          <w:tcPr>
            <w:tcW w:w="4320" w:type="dxa"/>
          </w:tcPr>
          <w:p w14:paraId="0E513DD1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91F15EB" w14:textId="77777777">
        <w:tc>
          <w:tcPr>
            <w:tcW w:w="4320" w:type="dxa"/>
          </w:tcPr>
          <w:p w14:paraId="3C7664EE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Faste vs fleksible leveranser</w:t>
            </w:r>
          </w:p>
        </w:tc>
        <w:tc>
          <w:tcPr>
            <w:tcW w:w="4320" w:type="dxa"/>
          </w:tcPr>
          <w:p w14:paraId="250AC472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46D6EFC7" w14:textId="77777777">
        <w:tc>
          <w:tcPr>
            <w:tcW w:w="4320" w:type="dxa"/>
          </w:tcPr>
          <w:p w14:paraId="28989D4F" w14:textId="77777777" w:rsidR="00220C6D" w:rsidRPr="006E2DB2" w:rsidRDefault="00000000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Krav til leveringssikkerhet/tidsvinduer</w:t>
            </w:r>
          </w:p>
        </w:tc>
        <w:tc>
          <w:tcPr>
            <w:tcW w:w="4320" w:type="dxa"/>
          </w:tcPr>
          <w:p w14:paraId="01D79760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FBA806F" w14:textId="77777777" w:rsidR="006E2DB2" w:rsidRDefault="006E2DB2" w:rsidP="006E2DB2">
      <w:pPr>
        <w:spacing w:line="240" w:lineRule="auto"/>
        <w:rPr>
          <w:rFonts w:ascii="Oslo Sans Office" w:hAnsi="Oslo Sans Office"/>
          <w:b/>
          <w:bCs/>
          <w:sz w:val="20"/>
          <w:szCs w:val="20"/>
          <w:lang w:val="nb-NO"/>
        </w:rPr>
      </w:pPr>
    </w:p>
    <w:p w14:paraId="522612DF" w14:textId="77777777" w:rsidR="006E2DB2" w:rsidRDefault="006E2DB2" w:rsidP="006E2DB2">
      <w:pPr>
        <w:spacing w:line="240" w:lineRule="auto"/>
        <w:rPr>
          <w:rFonts w:ascii="Oslo Sans Office" w:hAnsi="Oslo Sans Office"/>
          <w:b/>
          <w:bCs/>
          <w:sz w:val="20"/>
          <w:szCs w:val="20"/>
          <w:lang w:val="nb-NO"/>
        </w:rPr>
      </w:pPr>
    </w:p>
    <w:p w14:paraId="378E80DC" w14:textId="3D19F4EC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 xml:space="preserve">Referanse nr. </w:t>
      </w:r>
      <w:r>
        <w:rPr>
          <w:rFonts w:ascii="Oslo Sans Office" w:hAnsi="Oslo Sans Office"/>
          <w:b/>
          <w:bCs/>
          <w:sz w:val="24"/>
          <w:szCs w:val="24"/>
          <w:lang w:val="nb-NO"/>
        </w:rPr>
        <w:t>2</w:t>
      </w:r>
    </w:p>
    <w:p w14:paraId="70F23FC7" w14:textId="77777777" w:rsidR="006E2DB2" w:rsidRPr="006E2DB2" w:rsidRDefault="006E2DB2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1.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Generell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informasjon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4AFCBB7C" w14:textId="77777777" w:rsidTr="008362F9">
        <w:tc>
          <w:tcPr>
            <w:tcW w:w="4320" w:type="dxa"/>
          </w:tcPr>
          <w:p w14:paraId="1885968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Oppdragsgiver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navn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organisasjon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57ED705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1E07FDF6" w14:textId="77777777" w:rsidTr="008362F9">
        <w:tc>
          <w:tcPr>
            <w:tcW w:w="4320" w:type="dxa"/>
          </w:tcPr>
          <w:p w14:paraId="5CB16F1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1E00C16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6DACB0A3" w14:textId="77777777" w:rsidTr="008362F9">
        <w:tc>
          <w:tcPr>
            <w:tcW w:w="4320" w:type="dxa"/>
          </w:tcPr>
          <w:p w14:paraId="33A677A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449C8E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532AD8E" w14:textId="77777777" w:rsidTr="008362F9">
        <w:tc>
          <w:tcPr>
            <w:tcW w:w="4320" w:type="dxa"/>
          </w:tcPr>
          <w:p w14:paraId="150146F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Leverandørens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rolle</w:t>
            </w:r>
            <w:proofErr w:type="spellEnd"/>
          </w:p>
        </w:tc>
        <w:tc>
          <w:tcPr>
            <w:tcW w:w="4320" w:type="dxa"/>
          </w:tcPr>
          <w:p w14:paraId="6D0B4A6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54B4849" w14:textId="77777777" w:rsidTr="008362F9">
        <w:trPr>
          <w:trHeight w:val="2417"/>
        </w:trPr>
        <w:tc>
          <w:tcPr>
            <w:tcW w:w="4320" w:type="dxa"/>
          </w:tcPr>
          <w:p w14:paraId="643913E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 og relevans til anskaffelse av transport for Deichman</w:t>
            </w:r>
          </w:p>
        </w:tc>
        <w:tc>
          <w:tcPr>
            <w:tcW w:w="4320" w:type="dxa"/>
          </w:tcPr>
          <w:p w14:paraId="7CBD4D4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3420CCBF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2.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Relevans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3258919C" w14:textId="77777777" w:rsidTr="008362F9">
        <w:tc>
          <w:tcPr>
            <w:tcW w:w="4320" w:type="dxa"/>
          </w:tcPr>
          <w:p w14:paraId="695B860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77311DF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439D7979" w14:textId="77777777" w:rsidTr="008362F9">
        <w:tc>
          <w:tcPr>
            <w:tcW w:w="4320" w:type="dxa"/>
          </w:tcPr>
          <w:p w14:paraId="0AD6DC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FDE70E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B1F44A6" w14:textId="77777777" w:rsidTr="008362F9">
        <w:tc>
          <w:tcPr>
            <w:tcW w:w="4320" w:type="dxa"/>
          </w:tcPr>
          <w:p w14:paraId="0B49FC0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3056C06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0038E5D6" w14:textId="77777777" w:rsidTr="008362F9">
        <w:tc>
          <w:tcPr>
            <w:tcW w:w="4320" w:type="dxa"/>
          </w:tcPr>
          <w:p w14:paraId="49994E0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19522A9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1C1208C9" w14:textId="77777777" w:rsidTr="008362F9">
        <w:tc>
          <w:tcPr>
            <w:tcW w:w="4320" w:type="dxa"/>
          </w:tcPr>
          <w:p w14:paraId="21D5E35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257F349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17E4516F" w14:textId="77777777" w:rsidTr="008362F9">
        <w:tc>
          <w:tcPr>
            <w:tcW w:w="4320" w:type="dxa"/>
          </w:tcPr>
          <w:p w14:paraId="7AE7BEC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Beskrivelse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likheter</w:t>
            </w:r>
            <w:proofErr w:type="spellEnd"/>
          </w:p>
        </w:tc>
        <w:tc>
          <w:tcPr>
            <w:tcW w:w="4320" w:type="dxa"/>
          </w:tcPr>
          <w:p w14:paraId="278E447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D14D383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3.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Omfang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og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størrelse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7A360ED1" w14:textId="77777777" w:rsidTr="008362F9">
        <w:tc>
          <w:tcPr>
            <w:tcW w:w="4320" w:type="dxa"/>
          </w:tcPr>
          <w:p w14:paraId="1303074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Årlig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kontraktsverdi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(NOK)</w:t>
            </w:r>
          </w:p>
        </w:tc>
        <w:tc>
          <w:tcPr>
            <w:tcW w:w="4320" w:type="dxa"/>
          </w:tcPr>
          <w:p w14:paraId="763C167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26FE4A79" w14:textId="77777777" w:rsidTr="008362F9">
        <w:tc>
          <w:tcPr>
            <w:tcW w:w="4320" w:type="dxa"/>
          </w:tcPr>
          <w:p w14:paraId="06E36E6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5E1000D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2DF86311" w14:textId="77777777" w:rsidTr="008362F9">
        <w:tc>
          <w:tcPr>
            <w:tcW w:w="4320" w:type="dxa"/>
          </w:tcPr>
          <w:p w14:paraId="047BC72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1B9493D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1EEF2D1F" w14:textId="77777777" w:rsidTr="008362F9">
        <w:tc>
          <w:tcPr>
            <w:tcW w:w="4320" w:type="dxa"/>
          </w:tcPr>
          <w:p w14:paraId="2CFD535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Geografisk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område</w:t>
            </w:r>
            <w:proofErr w:type="spellEnd"/>
          </w:p>
        </w:tc>
        <w:tc>
          <w:tcPr>
            <w:tcW w:w="4320" w:type="dxa"/>
          </w:tcPr>
          <w:p w14:paraId="0D7364D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556A4AC7" w14:textId="77777777" w:rsidTr="008362F9">
        <w:tc>
          <w:tcPr>
            <w:tcW w:w="4320" w:type="dxa"/>
          </w:tcPr>
          <w:p w14:paraId="58A2C28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lastRenderedPageBreak/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kjøretøy</w:t>
            </w:r>
            <w:proofErr w:type="spellEnd"/>
          </w:p>
        </w:tc>
        <w:tc>
          <w:tcPr>
            <w:tcW w:w="4320" w:type="dxa"/>
          </w:tcPr>
          <w:p w14:paraId="770D545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9B841E8" w14:textId="77777777" w:rsidTr="008362F9">
        <w:tc>
          <w:tcPr>
            <w:tcW w:w="4320" w:type="dxa"/>
          </w:tcPr>
          <w:p w14:paraId="69C389C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sjåfører</w:t>
            </w:r>
            <w:proofErr w:type="spellEnd"/>
          </w:p>
        </w:tc>
        <w:tc>
          <w:tcPr>
            <w:tcW w:w="4320" w:type="dxa"/>
          </w:tcPr>
          <w:p w14:paraId="0D89C78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CC56681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2BFA3B35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4.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Leveransebeskrivelse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6E2DB2" w:rsidRPr="006E2DB2" w14:paraId="67E2C70F" w14:textId="77777777" w:rsidTr="008362F9">
        <w:tc>
          <w:tcPr>
            <w:tcW w:w="4320" w:type="dxa"/>
          </w:tcPr>
          <w:p w14:paraId="39BE19A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4CEAD46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247A32BD" w14:textId="77777777" w:rsidTr="008362F9">
        <w:tc>
          <w:tcPr>
            <w:tcW w:w="4320" w:type="dxa"/>
          </w:tcPr>
          <w:p w14:paraId="01FB764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Rute-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logistikkorganisering</w:t>
            </w:r>
            <w:proofErr w:type="spellEnd"/>
          </w:p>
        </w:tc>
        <w:tc>
          <w:tcPr>
            <w:tcW w:w="4320" w:type="dxa"/>
          </w:tcPr>
          <w:p w14:paraId="26F51D8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359DBA4" w14:textId="77777777" w:rsidTr="008362F9">
        <w:tc>
          <w:tcPr>
            <w:tcW w:w="4320" w:type="dxa"/>
          </w:tcPr>
          <w:p w14:paraId="7EF948B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Faste vs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fleksible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leveranser</w:t>
            </w:r>
            <w:proofErr w:type="spellEnd"/>
          </w:p>
        </w:tc>
        <w:tc>
          <w:tcPr>
            <w:tcW w:w="4320" w:type="dxa"/>
          </w:tcPr>
          <w:p w14:paraId="3C6755F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DCF9320" w14:textId="77777777" w:rsidTr="008362F9">
        <w:tc>
          <w:tcPr>
            <w:tcW w:w="4320" w:type="dxa"/>
          </w:tcPr>
          <w:p w14:paraId="094C068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Krav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leveringssikkerhet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tidsvinduer</w:t>
            </w:r>
            <w:proofErr w:type="spellEnd"/>
          </w:p>
        </w:tc>
        <w:tc>
          <w:tcPr>
            <w:tcW w:w="4320" w:type="dxa"/>
          </w:tcPr>
          <w:p w14:paraId="44A3751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F4C0D11" w14:textId="77777777" w:rsidR="006E2DB2" w:rsidRPr="006E2DB2" w:rsidRDefault="006E2DB2" w:rsidP="006E2DB2">
      <w:pPr>
        <w:pStyle w:val="Overskrift1"/>
        <w:rPr>
          <w:rFonts w:ascii="Oslo Sans Office" w:hAnsi="Oslo Sans Office"/>
          <w:sz w:val="20"/>
          <w:szCs w:val="20"/>
        </w:rPr>
      </w:pPr>
    </w:p>
    <w:p w14:paraId="12DA5E22" w14:textId="386DBCEC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 xml:space="preserve">Referanse nr. </w:t>
      </w:r>
      <w:r>
        <w:rPr>
          <w:rFonts w:ascii="Oslo Sans Office" w:hAnsi="Oslo Sans Office"/>
          <w:b/>
          <w:bCs/>
          <w:sz w:val="24"/>
          <w:szCs w:val="24"/>
          <w:lang w:val="nb-NO"/>
        </w:rPr>
        <w:t>3</w:t>
      </w:r>
    </w:p>
    <w:p w14:paraId="5E59FC51" w14:textId="77777777" w:rsidR="006E2DB2" w:rsidRPr="006E2DB2" w:rsidRDefault="006E2DB2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1.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Generell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informasjon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02547122" w14:textId="77777777" w:rsidTr="008362F9">
        <w:tc>
          <w:tcPr>
            <w:tcW w:w="4320" w:type="dxa"/>
          </w:tcPr>
          <w:p w14:paraId="3D31919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Oppdragsgiver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navn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organisasjon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31AAD90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599512A6" w14:textId="77777777" w:rsidTr="008362F9">
        <w:tc>
          <w:tcPr>
            <w:tcW w:w="4320" w:type="dxa"/>
          </w:tcPr>
          <w:p w14:paraId="7C84D06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0E3D1D2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32BF9A34" w14:textId="77777777" w:rsidTr="008362F9">
        <w:tc>
          <w:tcPr>
            <w:tcW w:w="4320" w:type="dxa"/>
          </w:tcPr>
          <w:p w14:paraId="46F9593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6DFCCC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E90A7F8" w14:textId="77777777" w:rsidTr="008362F9">
        <w:tc>
          <w:tcPr>
            <w:tcW w:w="4320" w:type="dxa"/>
          </w:tcPr>
          <w:p w14:paraId="7B8B814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Leverandørens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rolle</w:t>
            </w:r>
            <w:proofErr w:type="spellEnd"/>
          </w:p>
        </w:tc>
        <w:tc>
          <w:tcPr>
            <w:tcW w:w="4320" w:type="dxa"/>
          </w:tcPr>
          <w:p w14:paraId="31EC3A9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C2314E2" w14:textId="77777777" w:rsidTr="008362F9">
        <w:trPr>
          <w:trHeight w:val="2417"/>
        </w:trPr>
        <w:tc>
          <w:tcPr>
            <w:tcW w:w="4320" w:type="dxa"/>
          </w:tcPr>
          <w:p w14:paraId="1E88AB4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 og relevans til anskaffelse av transport for Deichman</w:t>
            </w:r>
          </w:p>
        </w:tc>
        <w:tc>
          <w:tcPr>
            <w:tcW w:w="4320" w:type="dxa"/>
          </w:tcPr>
          <w:p w14:paraId="7C1EFED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78E50454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2.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Relevans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7C8645C1" w14:textId="77777777" w:rsidTr="008362F9">
        <w:tc>
          <w:tcPr>
            <w:tcW w:w="4320" w:type="dxa"/>
          </w:tcPr>
          <w:p w14:paraId="04E40FB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3C3C9E0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5D7112B0" w14:textId="77777777" w:rsidTr="008362F9">
        <w:tc>
          <w:tcPr>
            <w:tcW w:w="4320" w:type="dxa"/>
          </w:tcPr>
          <w:p w14:paraId="462F028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482151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98917D0" w14:textId="77777777" w:rsidTr="008362F9">
        <w:tc>
          <w:tcPr>
            <w:tcW w:w="4320" w:type="dxa"/>
          </w:tcPr>
          <w:p w14:paraId="55E6CE4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1283E8D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0BF3EF24" w14:textId="77777777" w:rsidTr="008362F9">
        <w:tc>
          <w:tcPr>
            <w:tcW w:w="4320" w:type="dxa"/>
          </w:tcPr>
          <w:p w14:paraId="4B6362E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3ED4FCD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25587846" w14:textId="77777777" w:rsidTr="008362F9">
        <w:tc>
          <w:tcPr>
            <w:tcW w:w="4320" w:type="dxa"/>
          </w:tcPr>
          <w:p w14:paraId="2829EC4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B5B36F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3FF0566C" w14:textId="77777777" w:rsidTr="008362F9">
        <w:tc>
          <w:tcPr>
            <w:tcW w:w="4320" w:type="dxa"/>
          </w:tcPr>
          <w:p w14:paraId="4E0AE77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Beskrivelse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likheter</w:t>
            </w:r>
            <w:proofErr w:type="spellEnd"/>
          </w:p>
        </w:tc>
        <w:tc>
          <w:tcPr>
            <w:tcW w:w="4320" w:type="dxa"/>
          </w:tcPr>
          <w:p w14:paraId="135F093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41C9D87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02303ADD" w14:textId="19AEDB3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3. O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mfang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og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størrelse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77B77CEC" w14:textId="77777777" w:rsidTr="008362F9">
        <w:tc>
          <w:tcPr>
            <w:tcW w:w="4320" w:type="dxa"/>
          </w:tcPr>
          <w:p w14:paraId="0F4EEAA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Årlig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kontraktsverdi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(NOK)</w:t>
            </w:r>
          </w:p>
        </w:tc>
        <w:tc>
          <w:tcPr>
            <w:tcW w:w="4320" w:type="dxa"/>
          </w:tcPr>
          <w:p w14:paraId="618CF59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3791E0B" w14:textId="77777777" w:rsidTr="008362F9">
        <w:tc>
          <w:tcPr>
            <w:tcW w:w="4320" w:type="dxa"/>
          </w:tcPr>
          <w:p w14:paraId="5540515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1F7E185B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4C856640" w14:textId="77777777" w:rsidTr="008362F9">
        <w:tc>
          <w:tcPr>
            <w:tcW w:w="4320" w:type="dxa"/>
          </w:tcPr>
          <w:p w14:paraId="188274A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5FC2BAC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5D692398" w14:textId="77777777" w:rsidTr="008362F9">
        <w:tc>
          <w:tcPr>
            <w:tcW w:w="4320" w:type="dxa"/>
          </w:tcPr>
          <w:p w14:paraId="34B070E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Geografisk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område</w:t>
            </w:r>
            <w:proofErr w:type="spellEnd"/>
          </w:p>
        </w:tc>
        <w:tc>
          <w:tcPr>
            <w:tcW w:w="4320" w:type="dxa"/>
          </w:tcPr>
          <w:p w14:paraId="6FE91F7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7391BFC" w14:textId="77777777" w:rsidTr="008362F9">
        <w:tc>
          <w:tcPr>
            <w:tcW w:w="4320" w:type="dxa"/>
          </w:tcPr>
          <w:p w14:paraId="258778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kjøretøy</w:t>
            </w:r>
            <w:proofErr w:type="spellEnd"/>
          </w:p>
        </w:tc>
        <w:tc>
          <w:tcPr>
            <w:tcW w:w="4320" w:type="dxa"/>
          </w:tcPr>
          <w:p w14:paraId="592F50B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7AF7219" w14:textId="77777777" w:rsidTr="008362F9">
        <w:tc>
          <w:tcPr>
            <w:tcW w:w="4320" w:type="dxa"/>
          </w:tcPr>
          <w:p w14:paraId="34F3444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sjåfører</w:t>
            </w:r>
            <w:proofErr w:type="spellEnd"/>
          </w:p>
        </w:tc>
        <w:tc>
          <w:tcPr>
            <w:tcW w:w="4320" w:type="dxa"/>
          </w:tcPr>
          <w:p w14:paraId="739008D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0B91535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776F49EC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4.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Leveransebeskrivelse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6E2DB2" w:rsidRPr="006E2DB2" w14:paraId="0FABFB5A" w14:textId="77777777" w:rsidTr="008362F9">
        <w:tc>
          <w:tcPr>
            <w:tcW w:w="4320" w:type="dxa"/>
          </w:tcPr>
          <w:p w14:paraId="0373E15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0F9985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64B7EE4" w14:textId="77777777" w:rsidTr="008362F9">
        <w:tc>
          <w:tcPr>
            <w:tcW w:w="4320" w:type="dxa"/>
          </w:tcPr>
          <w:p w14:paraId="53D669C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Rute-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logistikkorganisering</w:t>
            </w:r>
            <w:proofErr w:type="spellEnd"/>
          </w:p>
        </w:tc>
        <w:tc>
          <w:tcPr>
            <w:tcW w:w="4320" w:type="dxa"/>
          </w:tcPr>
          <w:p w14:paraId="63A61A4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D5D3D31" w14:textId="77777777" w:rsidTr="008362F9">
        <w:tc>
          <w:tcPr>
            <w:tcW w:w="4320" w:type="dxa"/>
          </w:tcPr>
          <w:p w14:paraId="494FF44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Faste vs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fleksible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leveranser</w:t>
            </w:r>
            <w:proofErr w:type="spellEnd"/>
          </w:p>
        </w:tc>
        <w:tc>
          <w:tcPr>
            <w:tcW w:w="4320" w:type="dxa"/>
          </w:tcPr>
          <w:p w14:paraId="1B5A2C2B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341C500" w14:textId="77777777" w:rsidTr="008362F9">
        <w:tc>
          <w:tcPr>
            <w:tcW w:w="4320" w:type="dxa"/>
          </w:tcPr>
          <w:p w14:paraId="2D017D4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Krav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leveringssikkerhet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tidsvinduer</w:t>
            </w:r>
            <w:proofErr w:type="spellEnd"/>
          </w:p>
        </w:tc>
        <w:tc>
          <w:tcPr>
            <w:tcW w:w="4320" w:type="dxa"/>
          </w:tcPr>
          <w:p w14:paraId="2D2F1B9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D2F4860" w14:textId="77777777" w:rsidR="006E2DB2" w:rsidRPr="006E2DB2" w:rsidRDefault="006E2DB2" w:rsidP="006E2DB2">
      <w:pPr>
        <w:pStyle w:val="Overskrift1"/>
        <w:rPr>
          <w:rFonts w:ascii="Oslo Sans Office" w:hAnsi="Oslo Sans Office"/>
          <w:sz w:val="20"/>
          <w:szCs w:val="20"/>
        </w:rPr>
      </w:pPr>
    </w:p>
    <w:p w14:paraId="3C0BBB3C" w14:textId="2B391A61" w:rsidR="00C15DB0" w:rsidRPr="006E2DB2" w:rsidRDefault="00C15DB0" w:rsidP="006E2DB2">
      <w:pPr>
        <w:pStyle w:val="Overskrift1"/>
        <w:rPr>
          <w:rFonts w:ascii="Oslo Sans Office" w:hAnsi="Oslo Sans Office"/>
          <w:sz w:val="20"/>
          <w:szCs w:val="20"/>
        </w:rPr>
      </w:pPr>
    </w:p>
    <w:sectPr w:rsidR="00C15DB0" w:rsidRPr="006E2DB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987115">
    <w:abstractNumId w:val="8"/>
  </w:num>
  <w:num w:numId="2" w16cid:durableId="92289844">
    <w:abstractNumId w:val="6"/>
  </w:num>
  <w:num w:numId="3" w16cid:durableId="1441678306">
    <w:abstractNumId w:val="5"/>
  </w:num>
  <w:num w:numId="4" w16cid:durableId="2050759189">
    <w:abstractNumId w:val="4"/>
  </w:num>
  <w:num w:numId="5" w16cid:durableId="47919435">
    <w:abstractNumId w:val="7"/>
  </w:num>
  <w:num w:numId="6" w16cid:durableId="1428845842">
    <w:abstractNumId w:val="3"/>
  </w:num>
  <w:num w:numId="7" w16cid:durableId="601380009">
    <w:abstractNumId w:val="2"/>
  </w:num>
  <w:num w:numId="8" w16cid:durableId="648025138">
    <w:abstractNumId w:val="1"/>
  </w:num>
  <w:num w:numId="9" w16cid:durableId="1428502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20C6D"/>
    <w:rsid w:val="0029639D"/>
    <w:rsid w:val="00326F90"/>
    <w:rsid w:val="006E2DB2"/>
    <w:rsid w:val="00AA1D8D"/>
    <w:rsid w:val="00B47730"/>
    <w:rsid w:val="00C15DB0"/>
    <w:rsid w:val="00CB0664"/>
    <w:rsid w:val="00FC693F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F2495"/>
  <w14:defaultImageDpi w14:val="300"/>
  <w15:docId w15:val="{4449477D-A5D7-42BF-B383-45765055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3D3A91A7B74F45AF48C18DD2E5283D" ma:contentTypeVersion="3" ma:contentTypeDescription="Opprett et nytt dokument." ma:contentTypeScope="" ma:versionID="5ec104158e619bc5bc918de63d9ac080">
  <xsd:schema xmlns:xsd="http://www.w3.org/2001/XMLSchema" xmlns:xs="http://www.w3.org/2001/XMLSchema" xmlns:p="http://schemas.microsoft.com/office/2006/metadata/properties" xmlns:ns2="8e4dac14-8b28-4632-862b-5e094a997459" targetNamespace="http://schemas.microsoft.com/office/2006/metadata/properties" ma:root="true" ma:fieldsID="df3995f20a7aeae235eea67b1f1a8e6b" ns2:_="">
    <xsd:import namespace="8e4dac14-8b28-4632-862b-5e094a99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dac14-8b28-4632-862b-5e094a997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1CD1EF-05A9-4AFD-BEDD-5A1509B6B3D3}"/>
</file>

<file path=customXml/itemProps3.xml><?xml version="1.0" encoding="utf-8"?>
<ds:datastoreItem xmlns:ds="http://schemas.openxmlformats.org/officeDocument/2006/customXml" ds:itemID="{91F61035-C239-4BB1-BB41-6A0541DDE5B1}"/>
</file>

<file path=customXml/itemProps4.xml><?xml version="1.0" encoding="utf-8"?>
<ds:datastoreItem xmlns:ds="http://schemas.openxmlformats.org/officeDocument/2006/customXml" ds:itemID="{4608F58D-3B6C-412B-AA48-9A26629740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412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Wivian Røgeberg</cp:lastModifiedBy>
  <cp:revision>2</cp:revision>
  <dcterms:created xsi:type="dcterms:W3CDTF">2026-05-29T07:26:00Z</dcterms:created>
  <dcterms:modified xsi:type="dcterms:W3CDTF">2026-05-29T07:26:00Z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2026-05-29T07:16:35Z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d3e31f8b-6103-49ed-87f8-9e67d6558f0c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0x010100923D3A91A7B74F45AF48C18DD2E5283D</vt:lpwstr>
  </property>
</Properties>
</file>